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730C" w:rsidRPr="00BC730C" w:rsidRDefault="005D6849" w:rsidP="00BC730C">
      <w:pPr>
        <w:pStyle w:val="AgendaInformation"/>
        <w:shd w:val="clear" w:color="auto" w:fill="FFFFFF"/>
        <w:spacing w:before="120" w:after="120" w:line="276" w:lineRule="auto"/>
        <w:rPr>
          <w:rFonts w:ascii="Arial" w:hAnsi="Arial" w:cs="Arial"/>
          <w:b/>
          <w:sz w:val="22"/>
          <w:lang w:val="pl-PL"/>
        </w:rPr>
      </w:pPr>
      <w:r>
        <w:rPr>
          <w:rFonts w:ascii="Arial" w:hAnsi="Arial" w:cs="Arial"/>
          <w:b/>
          <w:sz w:val="22"/>
          <w:lang w:val="pl-PL"/>
        </w:rPr>
        <w:t xml:space="preserve">Mat.5_1_T: Opis ćwiczenia KŁADKA </w:t>
      </w:r>
      <w:r w:rsidR="00BC730C" w:rsidRPr="00BC730C">
        <w:rPr>
          <w:rFonts w:ascii="Arial" w:hAnsi="Arial" w:cs="Arial"/>
          <w:b/>
          <w:sz w:val="22"/>
          <w:lang w:val="pl-PL"/>
        </w:rPr>
        <w:t>d</w:t>
      </w:r>
      <w:r w:rsidR="00BC730C">
        <w:rPr>
          <w:rFonts w:ascii="Arial" w:hAnsi="Arial" w:cs="Arial"/>
          <w:b/>
          <w:sz w:val="22"/>
          <w:lang w:val="pl-PL"/>
        </w:rPr>
        <w:t>la trenera</w:t>
      </w:r>
    </w:p>
    <w:p w:rsidR="00BC730C" w:rsidRPr="00BC730C" w:rsidRDefault="00BC730C" w:rsidP="00BC730C">
      <w:pPr>
        <w:spacing w:before="120" w:after="120"/>
        <w:rPr>
          <w:rFonts w:ascii="Arial" w:hAnsi="Arial" w:cs="Arial"/>
          <w:b/>
          <w:bCs/>
        </w:rPr>
      </w:pPr>
      <w:r w:rsidRPr="00BC730C">
        <w:rPr>
          <w:rFonts w:ascii="Arial" w:hAnsi="Arial" w:cs="Arial"/>
          <w:b/>
          <w:bCs/>
        </w:rPr>
        <w:t>Cele</w:t>
      </w:r>
    </w:p>
    <w:p w:rsidR="00BC730C" w:rsidRPr="00BC730C" w:rsidRDefault="00BC730C" w:rsidP="00BC730C">
      <w:pPr>
        <w:numPr>
          <w:ilvl w:val="0"/>
          <w:numId w:val="3"/>
        </w:numPr>
        <w:suppressAutoHyphens/>
        <w:spacing w:before="120" w:after="120" w:line="276" w:lineRule="auto"/>
        <w:rPr>
          <w:rFonts w:ascii="Arial" w:hAnsi="Arial" w:cs="Arial"/>
          <w:lang w:val="cs-CZ"/>
        </w:rPr>
      </w:pPr>
      <w:r w:rsidRPr="00BC730C">
        <w:rPr>
          <w:rFonts w:ascii="Arial" w:hAnsi="Arial" w:cs="Arial"/>
          <w:lang w:val="cs-CZ"/>
        </w:rPr>
        <w:t>Doświadczyć sytuacji współpracy i współzależności.</w:t>
      </w:r>
    </w:p>
    <w:p w:rsidR="00BC730C" w:rsidRPr="00BC730C" w:rsidRDefault="00BC730C" w:rsidP="00BC730C">
      <w:pPr>
        <w:numPr>
          <w:ilvl w:val="0"/>
          <w:numId w:val="3"/>
        </w:numPr>
        <w:suppressAutoHyphens/>
        <w:spacing w:before="120" w:after="120" w:line="276" w:lineRule="auto"/>
        <w:rPr>
          <w:rFonts w:ascii="Arial" w:hAnsi="Arial" w:cs="Arial"/>
          <w:lang w:val="cs-CZ"/>
        </w:rPr>
      </w:pPr>
      <w:r w:rsidRPr="00BC730C">
        <w:rPr>
          <w:rFonts w:ascii="Arial" w:hAnsi="Arial" w:cs="Arial"/>
          <w:lang w:val="cs-CZ"/>
        </w:rPr>
        <w:t>Zidentyfikować, czego ludzie potrzebują, aby w pełni zaangażować się w zadanie.</w:t>
      </w:r>
    </w:p>
    <w:p w:rsidR="00BC730C" w:rsidRPr="00BC730C" w:rsidRDefault="00BC730C" w:rsidP="00BC730C">
      <w:pPr>
        <w:spacing w:before="120" w:after="120"/>
        <w:rPr>
          <w:rFonts w:ascii="Arial" w:hAnsi="Arial" w:cs="Arial"/>
          <w:b/>
          <w:lang w:val="cs-CZ"/>
        </w:rPr>
      </w:pPr>
      <w:r w:rsidRPr="00BC730C">
        <w:rPr>
          <w:rFonts w:ascii="Arial" w:hAnsi="Arial" w:cs="Arial"/>
          <w:b/>
          <w:lang w:val="cs-CZ"/>
        </w:rPr>
        <w:t>Uczestnicy</w:t>
      </w:r>
    </w:p>
    <w:p w:rsidR="00BC730C" w:rsidRPr="00BC730C" w:rsidRDefault="00BC730C" w:rsidP="00BC730C">
      <w:pPr>
        <w:numPr>
          <w:ilvl w:val="0"/>
          <w:numId w:val="4"/>
        </w:numPr>
        <w:suppressAutoHyphens/>
        <w:spacing w:before="120" w:after="120" w:line="276" w:lineRule="auto"/>
        <w:rPr>
          <w:rFonts w:ascii="Arial" w:hAnsi="Arial" w:cs="Arial"/>
          <w:lang w:val="cs-CZ"/>
        </w:rPr>
      </w:pPr>
      <w:r w:rsidRPr="00BC730C">
        <w:rPr>
          <w:rFonts w:ascii="Arial" w:hAnsi="Arial" w:cs="Arial"/>
          <w:lang w:val="cs-CZ"/>
        </w:rPr>
        <w:t>Parzysta liczba uczestników podzielonych na dwa zespoły (ewentualnie można dodać jeden „bagaż“, który obo</w:t>
      </w:r>
      <w:bookmarkStart w:id="0" w:name="_GoBack"/>
      <w:bookmarkEnd w:id="0"/>
      <w:r w:rsidRPr="00BC730C">
        <w:rPr>
          <w:rFonts w:ascii="Arial" w:hAnsi="Arial" w:cs="Arial"/>
          <w:lang w:val="cs-CZ"/>
        </w:rPr>
        <w:t>wiązują te same zasady, co „zwykłego“ uczestnika)</w:t>
      </w:r>
    </w:p>
    <w:p w:rsidR="00BC730C" w:rsidRPr="00BC730C" w:rsidRDefault="00BC730C" w:rsidP="00BC730C">
      <w:pPr>
        <w:spacing w:before="120" w:after="120"/>
        <w:rPr>
          <w:rFonts w:ascii="Arial" w:hAnsi="Arial" w:cs="Arial"/>
          <w:b/>
          <w:bCs/>
          <w:lang w:val="cs-CZ"/>
        </w:rPr>
      </w:pPr>
      <w:r w:rsidRPr="00BC730C">
        <w:rPr>
          <w:rFonts w:ascii="Arial" w:hAnsi="Arial" w:cs="Arial"/>
          <w:b/>
          <w:bCs/>
          <w:lang w:val="cs-CZ"/>
        </w:rPr>
        <w:t>Czas realizacji</w:t>
      </w:r>
    </w:p>
    <w:p w:rsidR="00BC730C" w:rsidRPr="00BC730C" w:rsidRDefault="00BC730C" w:rsidP="00BC730C">
      <w:pPr>
        <w:numPr>
          <w:ilvl w:val="0"/>
          <w:numId w:val="4"/>
        </w:numPr>
        <w:suppressAutoHyphens/>
        <w:spacing w:before="120" w:after="120" w:line="276" w:lineRule="auto"/>
        <w:rPr>
          <w:rFonts w:ascii="Arial" w:hAnsi="Arial" w:cs="Arial"/>
          <w:lang w:val="cs-CZ"/>
        </w:rPr>
      </w:pPr>
      <w:r w:rsidRPr="00BC730C">
        <w:rPr>
          <w:rFonts w:ascii="Arial" w:hAnsi="Arial" w:cs="Arial"/>
          <w:lang w:val="cs-CZ"/>
        </w:rPr>
        <w:t>30 minut, ale może się przedłużyć :-)</w:t>
      </w:r>
    </w:p>
    <w:p w:rsidR="00BC730C" w:rsidRPr="00BC730C" w:rsidRDefault="00BC730C" w:rsidP="00BC730C">
      <w:pPr>
        <w:spacing w:before="120" w:after="120"/>
        <w:rPr>
          <w:rFonts w:ascii="Arial" w:hAnsi="Arial" w:cs="Arial"/>
          <w:b/>
          <w:lang w:val="cs-CZ"/>
        </w:rPr>
      </w:pPr>
      <w:r w:rsidRPr="00BC730C">
        <w:rPr>
          <w:rFonts w:ascii="Arial" w:hAnsi="Arial" w:cs="Arial"/>
          <w:b/>
          <w:lang w:val="cs-CZ"/>
        </w:rPr>
        <w:t>Materiały</w:t>
      </w:r>
    </w:p>
    <w:p w:rsidR="00BC730C" w:rsidRPr="00BC730C" w:rsidRDefault="00BC730C" w:rsidP="00BC730C">
      <w:pPr>
        <w:numPr>
          <w:ilvl w:val="0"/>
          <w:numId w:val="4"/>
        </w:numPr>
        <w:suppressAutoHyphens/>
        <w:spacing w:before="120" w:after="120" w:line="276" w:lineRule="auto"/>
        <w:rPr>
          <w:rFonts w:ascii="Arial" w:hAnsi="Arial" w:cs="Arial"/>
          <w:lang w:val="cs-CZ"/>
        </w:rPr>
      </w:pPr>
      <w:r w:rsidRPr="00BC730C">
        <w:rPr>
          <w:rFonts w:ascii="Arial" w:hAnsi="Arial" w:cs="Arial"/>
          <w:lang w:val="cs-CZ"/>
        </w:rPr>
        <w:t>Taśma malarska przyklejona do podłogi w kształcie drabiny, w której liczba pól jest równa liczbie uczestników plus jeden (nieparzyście).</w:t>
      </w:r>
    </w:p>
    <w:p w:rsidR="00BC730C" w:rsidRPr="00BC730C" w:rsidRDefault="00BC730C" w:rsidP="00BC730C">
      <w:pPr>
        <w:numPr>
          <w:ilvl w:val="0"/>
          <w:numId w:val="4"/>
        </w:numPr>
        <w:suppressAutoHyphens/>
        <w:spacing w:before="120" w:after="120" w:line="276" w:lineRule="auto"/>
        <w:rPr>
          <w:rFonts w:ascii="Arial" w:hAnsi="Arial" w:cs="Arial"/>
          <w:lang w:val="cs-CZ"/>
        </w:rPr>
      </w:pPr>
      <w:r w:rsidRPr="00BC730C">
        <w:rPr>
          <w:rFonts w:ascii="Arial" w:hAnsi="Arial" w:cs="Arial"/>
          <w:lang w:val="cs-CZ"/>
        </w:rPr>
        <w:t>Odległości pomiędzy dwoma „szczeblami” powinny być takie, żaby swobodnie mógł się zmieścić jeden uczestnik.</w:t>
      </w:r>
    </w:p>
    <w:p w:rsidR="00BC730C" w:rsidRPr="00BC730C" w:rsidRDefault="00BC730C" w:rsidP="00BC730C">
      <w:pPr>
        <w:spacing w:before="120" w:after="120"/>
        <w:rPr>
          <w:rFonts w:ascii="Arial" w:hAnsi="Arial" w:cs="Arial"/>
          <w:b/>
          <w:lang w:val="cs-CZ"/>
        </w:rPr>
      </w:pPr>
      <w:r w:rsidRPr="00BC730C">
        <w:rPr>
          <w:rFonts w:ascii="Arial" w:hAnsi="Arial" w:cs="Arial"/>
          <w:b/>
          <w:lang w:val="cs-CZ"/>
        </w:rPr>
        <w:t>Przeprowadzenie ćwiczenia</w:t>
      </w:r>
    </w:p>
    <w:p w:rsidR="00BC730C" w:rsidRPr="00BC730C" w:rsidRDefault="00BC730C" w:rsidP="00BC730C">
      <w:pPr>
        <w:numPr>
          <w:ilvl w:val="0"/>
          <w:numId w:val="6"/>
        </w:numPr>
        <w:suppressAutoHyphens/>
        <w:spacing w:before="120" w:after="120" w:line="276" w:lineRule="auto"/>
        <w:rPr>
          <w:rFonts w:ascii="Arial" w:hAnsi="Arial" w:cs="Arial"/>
          <w:lang w:val="cs-CZ"/>
        </w:rPr>
      </w:pPr>
      <w:r w:rsidRPr="00BC730C">
        <w:rPr>
          <w:rFonts w:ascii="Arial" w:hAnsi="Arial" w:cs="Arial"/>
          <w:lang w:val="cs-CZ"/>
        </w:rPr>
        <w:t>Trener przygotowuje „drabinę” po której będą się poruszali uczestnicy</w:t>
      </w:r>
    </w:p>
    <w:p w:rsidR="00BC730C" w:rsidRPr="00BC730C" w:rsidRDefault="00BC730C" w:rsidP="00BC730C">
      <w:pPr>
        <w:numPr>
          <w:ilvl w:val="0"/>
          <w:numId w:val="6"/>
        </w:numPr>
        <w:suppressAutoHyphens/>
        <w:spacing w:before="120" w:after="120" w:line="276" w:lineRule="auto"/>
        <w:rPr>
          <w:rFonts w:ascii="Arial" w:hAnsi="Arial" w:cs="Arial"/>
          <w:lang w:val="cs-CZ"/>
        </w:rPr>
      </w:pPr>
      <w:r w:rsidRPr="00BC730C">
        <w:rPr>
          <w:rFonts w:ascii="Arial" w:hAnsi="Arial" w:cs="Arial"/>
          <w:lang w:val="cs-CZ"/>
        </w:rPr>
        <w:t>Zespoły stają na „drabinie” naprzeciwko, twarzami do siebie, zostawiając jedno puste pole na środku, oddzielające zespoły (można je zaznaczyć „X“)</w:t>
      </w:r>
    </w:p>
    <w:p w:rsidR="00BC730C" w:rsidRPr="00BC730C" w:rsidRDefault="00BC730C" w:rsidP="00BC730C">
      <w:pPr>
        <w:numPr>
          <w:ilvl w:val="0"/>
          <w:numId w:val="6"/>
        </w:numPr>
        <w:suppressAutoHyphens/>
        <w:spacing w:before="120" w:after="120" w:line="276" w:lineRule="auto"/>
        <w:rPr>
          <w:rFonts w:ascii="Arial" w:hAnsi="Arial" w:cs="Arial"/>
          <w:lang w:val="cs-CZ"/>
        </w:rPr>
      </w:pPr>
      <w:r w:rsidRPr="00BC730C">
        <w:rPr>
          <w:rFonts w:ascii="Arial" w:hAnsi="Arial" w:cs="Arial"/>
          <w:lang w:val="cs-CZ"/>
        </w:rPr>
        <w:t>Trener podaje cel zadania: zespoły muszą zamienić się miejscami na kładce, zespół z prawej strony musi przejść na lewą, a zespół z lewej na prawą według zasad:</w:t>
      </w:r>
    </w:p>
    <w:p w:rsidR="00BC730C" w:rsidRPr="00BC730C" w:rsidRDefault="00BC730C" w:rsidP="00BC730C">
      <w:pPr>
        <w:numPr>
          <w:ilvl w:val="0"/>
          <w:numId w:val="5"/>
        </w:numPr>
        <w:suppressAutoHyphens/>
        <w:spacing w:before="120" w:after="120" w:line="276" w:lineRule="auto"/>
        <w:rPr>
          <w:rFonts w:ascii="Arial" w:hAnsi="Arial" w:cs="Arial"/>
          <w:lang w:val="cs-CZ"/>
        </w:rPr>
      </w:pPr>
      <w:r w:rsidRPr="00BC730C">
        <w:rPr>
          <w:rFonts w:ascii="Arial" w:hAnsi="Arial" w:cs="Arial"/>
          <w:lang w:val="cs-CZ"/>
        </w:rPr>
        <w:t>poszczególne osoby z zespołu mogą się przesuwać tylko do przodu (nie można się cofać)</w:t>
      </w:r>
    </w:p>
    <w:p w:rsidR="00BC730C" w:rsidRPr="00BC730C" w:rsidRDefault="00BC730C" w:rsidP="00BC730C">
      <w:pPr>
        <w:numPr>
          <w:ilvl w:val="0"/>
          <w:numId w:val="5"/>
        </w:numPr>
        <w:suppressAutoHyphens/>
        <w:spacing w:before="120" w:after="120" w:line="276" w:lineRule="auto"/>
        <w:rPr>
          <w:rFonts w:ascii="Arial" w:hAnsi="Arial" w:cs="Arial"/>
          <w:lang w:val="cs-CZ"/>
        </w:rPr>
      </w:pPr>
      <w:r w:rsidRPr="00BC730C">
        <w:rPr>
          <w:rFonts w:ascii="Arial" w:hAnsi="Arial" w:cs="Arial"/>
          <w:lang w:val="cs-CZ"/>
        </w:rPr>
        <w:t>można wykonywać ruch tylko o jedno pole - na pole puste przed sobą lub omijając jedną osobę (nie można mijać dwóch osób w jednym ruchu)</w:t>
      </w:r>
    </w:p>
    <w:p w:rsidR="00BC730C" w:rsidRPr="00BC730C" w:rsidRDefault="00BC730C" w:rsidP="00BC730C">
      <w:pPr>
        <w:numPr>
          <w:ilvl w:val="0"/>
          <w:numId w:val="5"/>
        </w:numPr>
        <w:suppressAutoHyphens/>
        <w:spacing w:before="120" w:after="120" w:line="276" w:lineRule="auto"/>
        <w:rPr>
          <w:rFonts w:ascii="Arial" w:hAnsi="Arial" w:cs="Arial"/>
          <w:lang w:val="cs-CZ"/>
        </w:rPr>
      </w:pPr>
      <w:r w:rsidRPr="00BC730C">
        <w:rPr>
          <w:rFonts w:ascii="Arial" w:hAnsi="Arial" w:cs="Arial"/>
          <w:lang w:val="cs-CZ"/>
        </w:rPr>
        <w:t>wszyscy muszą stać na kładce (nie można wychodzić za linie wytyczone przez taśmę)</w:t>
      </w:r>
    </w:p>
    <w:p w:rsidR="00BC730C" w:rsidRPr="00BC730C" w:rsidRDefault="00BC730C" w:rsidP="00BC730C">
      <w:pPr>
        <w:numPr>
          <w:ilvl w:val="0"/>
          <w:numId w:val="5"/>
        </w:numPr>
        <w:suppressAutoHyphens/>
        <w:spacing w:before="120" w:after="120" w:line="276" w:lineRule="auto"/>
        <w:rPr>
          <w:rFonts w:ascii="Arial" w:hAnsi="Arial" w:cs="Arial"/>
          <w:lang w:val="cs-CZ"/>
        </w:rPr>
      </w:pPr>
      <w:r w:rsidRPr="00BC730C">
        <w:rPr>
          <w:rFonts w:ascii="Arial" w:hAnsi="Arial" w:cs="Arial"/>
          <w:lang w:val="cs-CZ"/>
        </w:rPr>
        <w:t>gdy zespół się „zakorkuje” (nie będzie mógł wykonać ruchu do przodu), osoby z „czoła” zespołów przechodzą na koniec, w ten sposób każdy może (powinien) mieć okazję stać na początku</w:t>
      </w:r>
    </w:p>
    <w:p w:rsidR="00BC730C" w:rsidRPr="00BC730C" w:rsidRDefault="00BC730C" w:rsidP="00BC730C">
      <w:pPr>
        <w:spacing w:before="120" w:after="120"/>
        <w:rPr>
          <w:rFonts w:ascii="Arial" w:hAnsi="Arial" w:cs="Arial"/>
          <w:lang w:val="cs-CZ"/>
        </w:rPr>
      </w:pPr>
      <w:r w:rsidRPr="00BC730C">
        <w:rPr>
          <w:rFonts w:ascii="Arial" w:hAnsi="Arial" w:cs="Arial"/>
          <w:lang w:val="cs-CZ"/>
        </w:rPr>
        <w:t>Zespoły mogą próbować osiągnąć cel dowolną ilość razy.</w:t>
      </w:r>
    </w:p>
    <w:p w:rsidR="00BC730C" w:rsidRPr="00BC730C" w:rsidRDefault="00BC730C" w:rsidP="00BC730C">
      <w:pPr>
        <w:spacing w:before="120" w:after="120"/>
        <w:rPr>
          <w:rFonts w:ascii="Arial" w:hAnsi="Arial" w:cs="Arial"/>
          <w:b/>
          <w:lang w:val="cs-CZ"/>
        </w:rPr>
      </w:pPr>
      <w:r w:rsidRPr="00BC730C">
        <w:rPr>
          <w:rFonts w:ascii="Arial" w:hAnsi="Arial" w:cs="Arial"/>
          <w:b/>
          <w:lang w:val="cs-CZ"/>
        </w:rPr>
        <w:t>Rozwiązanie</w:t>
      </w:r>
    </w:p>
    <w:p w:rsidR="00BC730C" w:rsidRPr="00BC730C" w:rsidRDefault="00BC730C" w:rsidP="00BC730C">
      <w:pPr>
        <w:spacing w:before="120" w:after="120"/>
        <w:rPr>
          <w:rFonts w:ascii="Arial" w:hAnsi="Arial" w:cs="Arial"/>
          <w:lang w:val="cs-CZ"/>
        </w:rPr>
      </w:pPr>
      <w:r w:rsidRPr="00BC730C">
        <w:rPr>
          <w:rFonts w:ascii="Arial" w:hAnsi="Arial" w:cs="Arial"/>
          <w:lang w:val="cs-CZ"/>
        </w:rPr>
        <w:t>Trener musi znać zasadę, któ</w:t>
      </w:r>
      <w:r>
        <w:rPr>
          <w:rFonts w:ascii="Arial" w:hAnsi="Arial" w:cs="Arial"/>
          <w:lang w:val="cs-CZ"/>
        </w:rPr>
        <w:t>ra umożliwia wykonanie zadania. P</w:t>
      </w:r>
      <w:r w:rsidRPr="00BC730C">
        <w:rPr>
          <w:rFonts w:ascii="Arial" w:hAnsi="Arial" w:cs="Arial"/>
          <w:lang w:val="cs-CZ"/>
        </w:rPr>
        <w:t xml:space="preserve">o wykonaniu ruchu dwie osoby z tego samego zespołu </w:t>
      </w:r>
      <w:r w:rsidRPr="00BC730C">
        <w:rPr>
          <w:rFonts w:ascii="Arial" w:hAnsi="Arial" w:cs="Arial"/>
          <w:b/>
          <w:bCs/>
          <w:lang w:val="cs-CZ"/>
        </w:rPr>
        <w:t>nie mogą się znaleźć jedna za drugą</w:t>
      </w:r>
      <w:r w:rsidRPr="00BC730C">
        <w:rPr>
          <w:rFonts w:ascii="Arial" w:hAnsi="Arial" w:cs="Arial"/>
          <w:lang w:val="cs-CZ"/>
        </w:rPr>
        <w:t>, bez dzielącej ich pustej przestrzeni lub osoby z przeciwnego zespołu</w:t>
      </w:r>
    </w:p>
    <w:p w:rsidR="00A7689B" w:rsidRPr="00A7689B" w:rsidRDefault="00A7689B" w:rsidP="00A7689B">
      <w:pPr>
        <w:rPr>
          <w:rFonts w:ascii="Arial" w:hAnsi="Arial" w:cs="Arial"/>
          <w:b/>
        </w:rPr>
      </w:pPr>
    </w:p>
    <w:sectPr w:rsidR="00A7689B" w:rsidRPr="00A7689B" w:rsidSect="004A21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284" w:footer="4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3E51" w:rsidRDefault="00603E51" w:rsidP="00362EBD">
      <w:pPr>
        <w:spacing w:after="0" w:line="240" w:lineRule="auto"/>
      </w:pPr>
      <w:r>
        <w:separator/>
      </w:r>
    </w:p>
  </w:endnote>
  <w:endnote w:type="continuationSeparator" w:id="0">
    <w:p w:rsidR="00603E51" w:rsidRDefault="00603E51" w:rsidP="00362E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OpenSymbol">
    <w:altName w:val="Arial Unicode MS"/>
    <w:charset w:val="EE"/>
    <w:family w:val="roma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5CC5" w:rsidRDefault="00D05C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7C4B" w:rsidRDefault="00707C4B" w:rsidP="00707C4B">
    <w:pPr>
      <w:pStyle w:val="Stopka"/>
      <w:jc w:val="center"/>
      <w:rPr>
        <w:i/>
        <w:sz w:val="18"/>
        <w:szCs w:val="18"/>
      </w:rPr>
    </w:pPr>
    <w:r>
      <w:rPr>
        <w:b/>
        <w:i/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43180</wp:posOffset>
              </wp:positionH>
              <wp:positionV relativeFrom="paragraph">
                <wp:posOffset>91439</wp:posOffset>
              </wp:positionV>
              <wp:extent cx="5689600" cy="0"/>
              <wp:effectExtent l="0" t="0" r="25400" b="19050"/>
              <wp:wrapNone/>
              <wp:docPr id="6" name="Łącznik prost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689600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F9590A6" id="Łącznik prosty 6" o:spid="_x0000_s1026" style="position:absolute;flip:y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.4pt,7.2pt" to="451.4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" strokecolor="gray [1629]" strokeweight=".5pt">
              <v:stroke joinstyle="miter"/>
            </v:line>
          </w:pict>
        </mc:Fallback>
      </mc:AlternateContent>
    </w:r>
    <w:r>
      <w:rPr>
        <w:b/>
        <w:i/>
      </w:rPr>
      <w:br/>
    </w:r>
    <w:r w:rsidR="00366785" w:rsidRPr="005A1FEE">
      <w:rPr>
        <w:b/>
        <w:i/>
        <w:sz w:val="18"/>
        <w:szCs w:val="18"/>
      </w:rPr>
      <w:t>Projekt pn. „Moje k</w:t>
    </w:r>
    <w:r w:rsidRPr="005A1FEE">
      <w:rPr>
        <w:b/>
        <w:i/>
        <w:sz w:val="18"/>
        <w:szCs w:val="18"/>
      </w:rPr>
      <w:t>ompetencje - Twój sukces”</w:t>
    </w:r>
    <w:r w:rsidRPr="005A1FEE">
      <w:rPr>
        <w:sz w:val="18"/>
        <w:szCs w:val="18"/>
      </w:rPr>
      <w:br/>
    </w:r>
    <w:r w:rsidRPr="00217519">
      <w:rPr>
        <w:i/>
        <w:sz w:val="16"/>
        <w:szCs w:val="16"/>
      </w:rPr>
      <w:t xml:space="preserve">współfinansowany ze środków Europejskiego Funduszu Społecznego </w:t>
    </w:r>
    <w:r w:rsidRPr="00217519">
      <w:rPr>
        <w:i/>
        <w:sz w:val="16"/>
        <w:szCs w:val="16"/>
      </w:rPr>
      <w:br/>
      <w:t>w ramach Programu Operacyjnego Wiedza Edukacja Rozwój</w:t>
    </w:r>
  </w:p>
  <w:p w:rsidR="005A1FEE" w:rsidRDefault="005A1FEE" w:rsidP="00707C4B">
    <w:pPr>
      <w:pStyle w:val="Stopka"/>
      <w:jc w:val="center"/>
      <w:rPr>
        <w:i/>
        <w:sz w:val="18"/>
        <w:szCs w:val="18"/>
      </w:rPr>
    </w:pPr>
  </w:p>
  <w:p w:rsidR="005A1FEE" w:rsidRPr="005A1FEE" w:rsidRDefault="00CB2D25" w:rsidP="00707C4B">
    <w:pPr>
      <w:pStyle w:val="Stopka"/>
      <w:jc w:val="center"/>
      <w:rPr>
        <w:i/>
        <w:sz w:val="18"/>
        <w:szCs w:val="18"/>
      </w:rPr>
    </w:pPr>
    <w:r>
      <w:rPr>
        <w:i/>
        <w:noProof/>
        <w:sz w:val="18"/>
        <w:szCs w:val="18"/>
        <w:lang w:eastAsia="pl-PL"/>
      </w:rPr>
      <w:t xml:space="preserve"> </w:t>
    </w:r>
    <w:r>
      <w:rPr>
        <w:i/>
        <w:noProof/>
        <w:sz w:val="18"/>
        <w:szCs w:val="18"/>
        <w:lang w:eastAsia="pl-PL"/>
      </w:rPr>
      <w:drawing>
        <wp:inline distT="0" distB="0" distL="0" distR="0" wp14:anchorId="418EDC86">
          <wp:extent cx="1142365" cy="420527"/>
          <wp:effectExtent l="0" t="0" r="635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4182" cy="45800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i/>
        <w:sz w:val="18"/>
        <w:szCs w:val="18"/>
      </w:rPr>
      <w:t xml:space="preserve">  </w:t>
    </w:r>
    <w:r>
      <w:rPr>
        <w:noProof/>
        <w:lang w:eastAsia="pl-PL"/>
      </w:rPr>
      <w:drawing>
        <wp:inline distT="0" distB="0" distL="0" distR="0">
          <wp:extent cx="876300" cy="302248"/>
          <wp:effectExtent l="0" t="0" r="0" b="3175"/>
          <wp:docPr id="3" name="Obraz 3" descr="C:\Users\Marcelina\AppData\Local\Microsoft\Windows\INetCache\Content.Word\logo_ee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arcelina\AppData\Local\Microsoft\Windows\INetCache\Content.Word\logo_ee-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0498" cy="307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A1FEE" w:rsidRPr="005A1FEE">
      <w:rPr>
        <w:i/>
        <w:noProof/>
        <w:sz w:val="18"/>
        <w:szCs w:val="18"/>
        <w:lang w:eastAsia="pl-PL"/>
      </w:rPr>
      <w:drawing>
        <wp:inline distT="0" distB="0" distL="0" distR="0">
          <wp:extent cx="295275" cy="332855"/>
          <wp:effectExtent l="0" t="0" r="0" b="0"/>
          <wp:docPr id="2" name="Obraz 2" descr="F:\BRAS\Projekty 2014_2020\MEN\Logotypy Partnerów\ODN Zielona Góra\sowa_czarn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:\BRAS\Projekty 2014_2020\MEN\Logotypy Partnerów\ODN Zielona Góra\sowa_czarna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180" cy="3440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A1FEE">
      <w:rPr>
        <w:i/>
        <w:sz w:val="18"/>
        <w:szCs w:val="18"/>
      </w:rPr>
      <w:t xml:space="preserve">   </w:t>
    </w:r>
    <w:r w:rsidR="005A1FEE" w:rsidRPr="005A1FEE">
      <w:rPr>
        <w:i/>
        <w:noProof/>
        <w:sz w:val="18"/>
        <w:szCs w:val="18"/>
        <w:lang w:eastAsia="pl-PL"/>
      </w:rPr>
      <w:drawing>
        <wp:inline distT="0" distB="0" distL="0" distR="0">
          <wp:extent cx="936638" cy="418465"/>
          <wp:effectExtent l="0" t="0" r="0" b="635"/>
          <wp:docPr id="1" name="Obraz 1" descr="F:\BRAS\Projekty 2014_2020\MEN\Logotypy Partnerów\M. Osińska Nauczyciel XXI\Logo7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BRAS\Projekty 2014_2020\MEN\Logotypy Partnerów\M. Osińska Nauczyciel XXI\Logo7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6475" cy="4854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drawing>
        <wp:inline distT="0" distB="0" distL="0" distR="0">
          <wp:extent cx="1485900" cy="314325"/>
          <wp:effectExtent l="0" t="0" r="0" b="9525"/>
          <wp:docPr id="4" name="Obraz 4" descr="C:\Users\Marcelina\AppData\Local\Microsoft\Windows\INetCache\Content.Word\CDN-KONIN---Logotyp-w-wersji-monochromatycznej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Marcelina\AppData\Local\Microsoft\Windows\INetCache\Content.Word\CDN-KONIN---Logotyp-w-wersji-monochromatycznej.jpg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0019" cy="3426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5CC5" w:rsidRDefault="00D05C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3E51" w:rsidRDefault="00603E51" w:rsidP="00362EBD">
      <w:pPr>
        <w:spacing w:after="0" w:line="240" w:lineRule="auto"/>
      </w:pPr>
      <w:r>
        <w:separator/>
      </w:r>
    </w:p>
  </w:footnote>
  <w:footnote w:type="continuationSeparator" w:id="0">
    <w:p w:rsidR="00603E51" w:rsidRDefault="00603E51" w:rsidP="00362E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5CC5" w:rsidRDefault="00D05C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2EBD" w:rsidRDefault="00362EBD">
    <w:pPr>
      <w:pStyle w:val="Nagwek"/>
    </w:pPr>
    <w:r>
      <w:rPr>
        <w:noProof/>
        <w:lang w:eastAsia="pl-PL"/>
      </w:rPr>
      <w:drawing>
        <wp:inline distT="0" distB="0" distL="0" distR="0">
          <wp:extent cx="1524069" cy="716511"/>
          <wp:effectExtent l="0" t="0" r="0" b="7620"/>
          <wp:docPr id="22" name="Obraz 22" descr="C:\Users\Marcelina\AppData\Local\Microsoft\Windows\INetCache\Content.Word\logo_FE_Wiedza_Edukacja_Rozwoj_rgb-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arcelina\AppData\Local\Microsoft\Windows\INetCache\Content.Word\logo_FE_Wiedza_Edukacja_Rozwoj_rgb-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6977" cy="7319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</w:t>
    </w:r>
    <w:r w:rsidR="00707C4B">
      <w:t xml:space="preserve">   </w:t>
    </w:r>
    <w:r>
      <w:t xml:space="preserve"> </w:t>
    </w:r>
    <w:r w:rsidR="00707C4B">
      <w:t xml:space="preserve"> </w:t>
    </w:r>
    <w:r>
      <w:t xml:space="preserve">     </w:t>
    </w:r>
    <w:r>
      <w:rPr>
        <w:noProof/>
        <w:lang w:eastAsia="pl-PL"/>
      </w:rPr>
      <w:drawing>
        <wp:inline distT="0" distB="0" distL="0" distR="0">
          <wp:extent cx="1009650" cy="366599"/>
          <wp:effectExtent l="0" t="0" r="0" b="0"/>
          <wp:docPr id="23" name="Obraz 23" descr="C:\Users\Marcelina\AppData\Local\Microsoft\Windows\INetCache\Content.Word\men środe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Marcelina\AppData\Local\Microsoft\Windows\INetCache\Content.Word\men środek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1695" cy="3673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</w:t>
    </w:r>
    <w:r w:rsidR="00707C4B">
      <w:t xml:space="preserve">           </w:t>
    </w:r>
    <w:r>
      <w:rPr>
        <w:noProof/>
        <w:lang w:eastAsia="pl-PL"/>
      </w:rPr>
      <w:drawing>
        <wp:inline distT="0" distB="0" distL="0" distR="0">
          <wp:extent cx="1870075" cy="551526"/>
          <wp:effectExtent l="0" t="0" r="0" b="1270"/>
          <wp:docPr id="24" name="Obraz 24" descr="C:\Users\Marcelina\AppData\Local\Microsoft\Windows\INetCache\Content.Word\EU_EFS_rgb-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Marcelina\AppData\Local\Microsoft\Windows\INetCache\Content.Word\EU_EFS_rgb-3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4344" cy="5822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62EBD" w:rsidRDefault="00707C4B">
    <w:pPr>
      <w:pStyle w:val="Nagwek"/>
    </w:pPr>
    <w:r w:rsidRPr="00F87B92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74FC876" wp14:editId="7ACA56EB">
              <wp:simplePos x="0" y="0"/>
              <wp:positionH relativeFrom="column">
                <wp:posOffset>-4445</wp:posOffset>
              </wp:positionH>
              <wp:positionV relativeFrom="paragraph">
                <wp:posOffset>153034</wp:posOffset>
              </wp:positionV>
              <wp:extent cx="5737225" cy="0"/>
              <wp:effectExtent l="0" t="0" r="34925" b="19050"/>
              <wp:wrapNone/>
              <wp:docPr id="5" name="Łącznik prost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737225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FDF752F" id="Łącznik prosty 5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.35pt,12.05pt" to="451.4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" strokecolor="gray [1629]" strokeweight=".5pt">
              <v:stroke joinstyle="miter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5CC5" w:rsidRDefault="00D05C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2"/>
    <w:multiLevelType w:val="multilevel"/>
    <w:tmpl w:val="00000012"/>
    <w:name w:val="WW8Num17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Open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Open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Open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OpenSymbol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Open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OpenSymbol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OpenSymbol"/>
      </w:rPr>
    </w:lvl>
  </w:abstractNum>
  <w:abstractNum w:abstractNumId="1" w15:restartNumberingAfterBreak="0">
    <w:nsid w:val="00000013"/>
    <w:multiLevelType w:val="multilevel"/>
    <w:tmpl w:val="00000013"/>
    <w:name w:val="WW8Num18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15"/>
    <w:multiLevelType w:val="multilevel"/>
    <w:tmpl w:val="00000015"/>
    <w:name w:val="WW8Num20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Courier New" w:hAnsi="Courier New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16"/>
    <w:multiLevelType w:val="multilevel"/>
    <w:tmpl w:val="00000016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120" w:hanging="180"/>
      </w:pPr>
    </w:lvl>
  </w:abstractNum>
  <w:abstractNum w:abstractNumId="4" w15:restartNumberingAfterBreak="0">
    <w:nsid w:val="2D5A1B97"/>
    <w:multiLevelType w:val="hybridMultilevel"/>
    <w:tmpl w:val="5C9893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82609C"/>
    <w:multiLevelType w:val="hybridMultilevel"/>
    <w:tmpl w:val="FF1090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EBD"/>
    <w:rsid w:val="00046C39"/>
    <w:rsid w:val="00071CC2"/>
    <w:rsid w:val="000E0FA7"/>
    <w:rsid w:val="00147825"/>
    <w:rsid w:val="001560B6"/>
    <w:rsid w:val="00173D8C"/>
    <w:rsid w:val="00216BAB"/>
    <w:rsid w:val="00217519"/>
    <w:rsid w:val="002A5C11"/>
    <w:rsid w:val="002B0C90"/>
    <w:rsid w:val="002F7179"/>
    <w:rsid w:val="00362EBD"/>
    <w:rsid w:val="00364D3A"/>
    <w:rsid w:val="00366785"/>
    <w:rsid w:val="003A07DB"/>
    <w:rsid w:val="003F5EFA"/>
    <w:rsid w:val="0041371B"/>
    <w:rsid w:val="004218A0"/>
    <w:rsid w:val="004A21C5"/>
    <w:rsid w:val="004C088C"/>
    <w:rsid w:val="005A1FEE"/>
    <w:rsid w:val="005D6849"/>
    <w:rsid w:val="00603E51"/>
    <w:rsid w:val="00647B00"/>
    <w:rsid w:val="006914E3"/>
    <w:rsid w:val="006A3096"/>
    <w:rsid w:val="006B0553"/>
    <w:rsid w:val="006F0BD9"/>
    <w:rsid w:val="0070634D"/>
    <w:rsid w:val="00707C4B"/>
    <w:rsid w:val="00764E97"/>
    <w:rsid w:val="0078254B"/>
    <w:rsid w:val="00867B8A"/>
    <w:rsid w:val="008D7686"/>
    <w:rsid w:val="009D5970"/>
    <w:rsid w:val="009F1B3C"/>
    <w:rsid w:val="00A7689B"/>
    <w:rsid w:val="00AA21C1"/>
    <w:rsid w:val="00AB0F1D"/>
    <w:rsid w:val="00B129ED"/>
    <w:rsid w:val="00BC730C"/>
    <w:rsid w:val="00BC789C"/>
    <w:rsid w:val="00BE4F26"/>
    <w:rsid w:val="00BE4FFC"/>
    <w:rsid w:val="00CA0241"/>
    <w:rsid w:val="00CB2D25"/>
    <w:rsid w:val="00CB66FB"/>
    <w:rsid w:val="00D05CC5"/>
    <w:rsid w:val="00D85E5D"/>
    <w:rsid w:val="00DB0FFB"/>
    <w:rsid w:val="00DB1C30"/>
    <w:rsid w:val="00E547E0"/>
    <w:rsid w:val="00F87B92"/>
    <w:rsid w:val="00FE4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AEB385"/>
  <w15:docId w15:val="{4390FB6E-2E28-4F0A-9D80-55F7F48DB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62E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2EBD"/>
  </w:style>
  <w:style w:type="paragraph" w:styleId="Stopka">
    <w:name w:val="footer"/>
    <w:basedOn w:val="Normalny"/>
    <w:link w:val="StopkaZnak"/>
    <w:uiPriority w:val="99"/>
    <w:unhideWhenUsed/>
    <w:rsid w:val="00362E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2EBD"/>
  </w:style>
  <w:style w:type="paragraph" w:styleId="Tekstdymka">
    <w:name w:val="Balloon Text"/>
    <w:basedOn w:val="Normalny"/>
    <w:link w:val="TekstdymkaZnak"/>
    <w:uiPriority w:val="99"/>
    <w:semiHidden/>
    <w:unhideWhenUsed/>
    <w:rsid w:val="00F87B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7B9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66785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pl-PL"/>
    </w:rPr>
  </w:style>
  <w:style w:type="table" w:styleId="Siatkatabeli">
    <w:name w:val="Table Grid"/>
    <w:basedOn w:val="Standardowy"/>
    <w:uiPriority w:val="59"/>
    <w:rsid w:val="003667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E4FFC"/>
    <w:pPr>
      <w:spacing w:after="200" w:line="276" w:lineRule="auto"/>
      <w:ind w:left="720"/>
      <w:contextualSpacing/>
    </w:pPr>
  </w:style>
  <w:style w:type="paragraph" w:customStyle="1" w:styleId="AgendaInformation">
    <w:name w:val="Agenda Information"/>
    <w:basedOn w:val="Normalny"/>
    <w:rsid w:val="00BC730C"/>
    <w:pPr>
      <w:suppressAutoHyphens/>
      <w:spacing w:after="600" w:line="336" w:lineRule="auto"/>
    </w:pPr>
    <w:rPr>
      <w:rFonts w:ascii="Calibri" w:eastAsia="Calibri" w:hAnsi="Calibri" w:cs="Calibri"/>
      <w:kern w:val="1"/>
      <w:sz w:val="18"/>
      <w:lang w:val="en-US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688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728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jpeg"/><Relationship Id="rId1" Type="http://schemas.openxmlformats.org/officeDocument/2006/relationships/image" Target="media/image4.png"/><Relationship Id="rId5" Type="http://schemas.openxmlformats.org/officeDocument/2006/relationships/image" Target="media/image8.jpeg"/><Relationship Id="rId4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261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Marcelina</dc:creator>
  <cp:lastModifiedBy>Jarek</cp:lastModifiedBy>
  <cp:revision>14</cp:revision>
  <cp:lastPrinted>2017-08-02T13:15:00Z</cp:lastPrinted>
  <dcterms:created xsi:type="dcterms:W3CDTF">2017-10-01T06:47:00Z</dcterms:created>
  <dcterms:modified xsi:type="dcterms:W3CDTF">2017-10-14T11:19:00Z</dcterms:modified>
</cp:coreProperties>
</file>